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518" w:rsidRPr="001D5518" w:rsidRDefault="001D5518" w:rsidP="001D5518">
      <w:pPr>
        <w:spacing w:line="240" w:lineRule="auto"/>
        <w:textAlignment w:val="baseline"/>
        <w:rPr>
          <w:rFonts w:ascii="Helvetica" w:eastAsia="Times New Roman" w:hAnsi="Helvetica" w:cs="Helvetica"/>
          <w:caps/>
          <w:color w:val="000000"/>
          <w:sz w:val="27"/>
          <w:szCs w:val="27"/>
          <w:lang w:eastAsia="de-CH"/>
        </w:rPr>
      </w:pPr>
      <w:r w:rsidRPr="001D5518">
        <w:rPr>
          <w:rFonts w:ascii="Helvetica" w:eastAsia="Times New Roman" w:hAnsi="Helvetica" w:cs="Helvetica"/>
          <w:caps/>
          <w:color w:val="000000"/>
          <w:sz w:val="27"/>
          <w:szCs w:val="27"/>
          <w:lang w:eastAsia="de-CH"/>
        </w:rPr>
        <w:t>EIN SOMMERNACHTSTRAUM</w:t>
      </w:r>
    </w:p>
    <w:p w:rsidR="001D5518" w:rsidRPr="001D5518" w:rsidRDefault="001D5518" w:rsidP="001D5518">
      <w:pPr>
        <w:spacing w:line="240" w:lineRule="auto"/>
        <w:textAlignment w:val="baseline"/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</w:pPr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t>von William Shakespeare</w:t>
      </w:r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br/>
        <w:t xml:space="preserve">aus dem Englischen von Angela </w:t>
      </w:r>
      <w:proofErr w:type="spellStart"/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t>Schanelec</w:t>
      </w:r>
      <w:proofErr w:type="spellEnd"/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br/>
        <w:t>REGIE: Pınar Karabulut</w:t>
      </w:r>
    </w:p>
    <w:p w:rsidR="001D5518" w:rsidRPr="001D5518" w:rsidRDefault="001D5518" w:rsidP="001D5518">
      <w:pPr>
        <w:spacing w:line="240" w:lineRule="auto"/>
        <w:textAlignment w:val="baseline"/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</w:pPr>
      <w:r w:rsidRPr="001D5518">
        <w:rPr>
          <w:rFonts w:ascii="Helvetica" w:eastAsia="Times New Roman" w:hAnsi="Helvetica" w:cs="Helvetica"/>
          <w:color w:val="000000"/>
          <w:sz w:val="27"/>
          <w:szCs w:val="27"/>
          <w:bdr w:val="none" w:sz="0" w:space="0" w:color="auto" w:frame="1"/>
          <w:lang w:eastAsia="de-CH"/>
        </w:rPr>
        <w:t>PFAUEN</w:t>
      </w:r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br/>
        <w:t>PREMIERE: 14.03.2026</w:t>
      </w:r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br/>
      </w:r>
      <w:r w:rsidRPr="001D5518">
        <w:rPr>
          <w:rFonts w:ascii="Helvetica" w:eastAsia="Times New Roman" w:hAnsi="Helvetica" w:cs="Helvetica"/>
          <w:color w:val="000000"/>
          <w:sz w:val="27"/>
          <w:szCs w:val="27"/>
          <w:lang w:eastAsia="de-CH"/>
        </w:rPr>
        <w:br/>
        <w:t>1 Stunde 45 Minuten (keine Pause)</w:t>
      </w:r>
    </w:p>
    <w:p w:rsidR="000D1AEC" w:rsidRPr="003F7F99" w:rsidRDefault="000D1AEC" w:rsidP="00986D9C">
      <w:pPr>
        <w:rPr>
          <w:sz w:val="22"/>
          <w:szCs w:val="22"/>
        </w:rPr>
      </w:pPr>
    </w:p>
    <w:p w:rsidR="00664922" w:rsidRPr="003F7F99" w:rsidRDefault="00664922" w:rsidP="00986D9C">
      <w:pPr>
        <w:rPr>
          <w:sz w:val="22"/>
          <w:szCs w:val="22"/>
        </w:rPr>
      </w:pPr>
    </w:p>
    <w:p w:rsidR="00664922" w:rsidRPr="003F7F99" w:rsidRDefault="00664922" w:rsidP="00664922">
      <w:pPr>
        <w:rPr>
          <w:rFonts w:cs="Arial"/>
          <w:color w:val="000000" w:themeColor="text1"/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>PRESSEFOTOS</w:t>
      </w:r>
    </w:p>
    <w:p w:rsidR="00664922" w:rsidRPr="003F7F99" w:rsidRDefault="00664922" w:rsidP="00986D9C">
      <w:pPr>
        <w:rPr>
          <w:sz w:val="22"/>
          <w:szCs w:val="22"/>
        </w:rPr>
      </w:pPr>
      <w:r w:rsidRPr="003F7F99">
        <w:rPr>
          <w:rFonts w:cs="Arial"/>
          <w:color w:val="000000" w:themeColor="text1"/>
          <w:sz w:val="22"/>
          <w:szCs w:val="22"/>
        </w:rPr>
        <w:t xml:space="preserve">© </w:t>
      </w:r>
      <w:r w:rsidR="001D5518">
        <w:rPr>
          <w:rFonts w:cs="Arial"/>
          <w:color w:val="000000" w:themeColor="text1"/>
          <w:sz w:val="22"/>
          <w:szCs w:val="22"/>
        </w:rPr>
        <w:t xml:space="preserve">Eike </w:t>
      </w:r>
      <w:proofErr w:type="spellStart"/>
      <w:r w:rsidR="001D5518">
        <w:rPr>
          <w:rFonts w:cs="Arial"/>
          <w:color w:val="000000" w:themeColor="text1"/>
          <w:sz w:val="22"/>
          <w:szCs w:val="22"/>
        </w:rPr>
        <w:t>Walkenhorst</w:t>
      </w:r>
      <w:proofErr w:type="spellEnd"/>
    </w:p>
    <w:p w:rsidR="005C62C7" w:rsidRPr="003F7F99" w:rsidRDefault="005C62C7" w:rsidP="00986D9C">
      <w:pPr>
        <w:rPr>
          <w:sz w:val="22"/>
          <w:szCs w:val="22"/>
        </w:rPr>
      </w:pPr>
    </w:p>
    <w:p w:rsidR="009B2B51" w:rsidRDefault="009B2B51" w:rsidP="00986D9C">
      <w:pPr>
        <w:rPr>
          <w:sz w:val="22"/>
          <w:szCs w:val="22"/>
        </w:rPr>
      </w:pPr>
      <w:bookmarkStart w:id="0" w:name="_GoBack"/>
      <w:bookmarkEnd w:id="0"/>
    </w:p>
    <w:p w:rsidR="003F3EBA" w:rsidRPr="009A4D38" w:rsidRDefault="003F3EBA" w:rsidP="00986D9C">
      <w:pPr>
        <w:rPr>
          <w:sz w:val="22"/>
          <w:szCs w:val="22"/>
        </w:rPr>
      </w:pPr>
    </w:p>
    <w:p w:rsidR="003F3EBA" w:rsidRPr="009A4D38" w:rsidRDefault="003F3EBA" w:rsidP="00993547">
      <w:pPr>
        <w:spacing w:before="100" w:beforeAutospacing="1" w:after="100" w:afterAutospacing="1" w:line="240" w:lineRule="auto"/>
        <w:rPr>
          <w:sz w:val="22"/>
          <w:szCs w:val="22"/>
        </w:rPr>
      </w:pPr>
    </w:p>
    <w:p w:rsidR="00664922" w:rsidRPr="009A4D38" w:rsidRDefault="00664922" w:rsidP="00986D9C">
      <w:pPr>
        <w:rPr>
          <w:sz w:val="22"/>
          <w:szCs w:val="22"/>
        </w:rPr>
      </w:pPr>
    </w:p>
    <w:p w:rsidR="005C62C7" w:rsidRPr="009A4D38" w:rsidRDefault="005C62C7" w:rsidP="00986D9C">
      <w:pPr>
        <w:rPr>
          <w:sz w:val="22"/>
          <w:szCs w:val="22"/>
        </w:rPr>
      </w:pPr>
    </w:p>
    <w:p w:rsidR="005C62C7" w:rsidRPr="009A4D38" w:rsidRDefault="005C62C7" w:rsidP="00986D9C">
      <w:pPr>
        <w:rPr>
          <w:sz w:val="22"/>
          <w:szCs w:val="22"/>
        </w:rPr>
      </w:pP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Regie &amp; Choreografie </w:t>
      </w:r>
      <w:hyperlink r:id="rId7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Pınar Karabulut</w:t>
        </w:r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Bühne </w:t>
      </w:r>
      <w:hyperlink r:id="rId8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Michela Flück</w:t>
        </w:r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Kostüme </w:t>
      </w:r>
      <w:hyperlink r:id="rId9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Teresa </w:t>
        </w:r>
        <w:proofErr w:type="spellStart"/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Vergho</w:t>
        </w:r>
        <w:proofErr w:type="spellEnd"/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Musik </w:t>
      </w:r>
      <w:hyperlink r:id="rId10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Daniel </w:t>
        </w:r>
        <w:proofErr w:type="spellStart"/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Murena</w:t>
        </w:r>
        <w:proofErr w:type="spellEnd"/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LICHT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Gerhard Patzelt</w:t>
      </w: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Dramaturgie </w:t>
      </w:r>
      <w:hyperlink r:id="rId11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Rose Reiter</w:t>
        </w:r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REGIEASSISTENZ </w:t>
      </w:r>
      <w:hyperlink r:id="rId12" w:history="1">
        <w:r>
          <w:rPr>
            <w:rStyle w:val="Hyperlink"/>
            <w:rFonts w:ascii="Helvetica" w:hAnsi="Helvetica" w:cs="Helvetica"/>
            <w:color w:val="000000"/>
            <w:sz w:val="27"/>
            <w:szCs w:val="27"/>
            <w:bdr w:val="none" w:sz="0" w:space="0" w:color="auto" w:frame="1"/>
          </w:rPr>
          <w:t>Philipp Stevens</w:t>
        </w:r>
      </w:hyperlink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BÜHNENBILDASSISTENZ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 xml:space="preserve">Julia Im </w:t>
      </w:r>
      <w:proofErr w:type="spellStart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Obersteg</w:t>
      </w:r>
      <w:proofErr w:type="spellEnd"/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KOSTÜMBILDASSISTENZ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Anna-Thea Jäger</w:t>
      </w: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REGIEHOSPITANZ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Etienne Eisele</w:t>
      </w: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BÜHNENBILDHOSPITANZ </w:t>
      </w:r>
      <w:proofErr w:type="spellStart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Finia</w:t>
      </w:r>
      <w:proofErr w:type="spellEnd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 Sonderegger</w:t>
      </w: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KOSTÜMBILDHOSPITANZ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Selma Hoffmann</w:t>
      </w:r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INSPIZIENZ </w:t>
      </w:r>
      <w:proofErr w:type="spellStart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Dayen</w:t>
      </w:r>
      <w:proofErr w:type="spellEnd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Tuskan</w:t>
      </w:r>
      <w:proofErr w:type="spellEnd"/>
    </w:p>
    <w:p w:rsidR="00EA06F1" w:rsidRPr="00EA06F1" w:rsidRDefault="00EA06F1" w:rsidP="00EA06F1">
      <w:pPr>
        <w:textAlignment w:val="baseline"/>
        <w:rPr>
          <w:rFonts w:ascii="Helvetica" w:hAnsi="Helvetica" w:cs="Helvetica"/>
          <w:caps/>
          <w:color w:val="000000"/>
          <w:sz w:val="27"/>
          <w:szCs w:val="27"/>
        </w:rPr>
      </w:pPr>
      <w:r>
        <w:rPr>
          <w:rFonts w:ascii="Helvetica" w:hAnsi="Helvetica" w:cs="Helvetica"/>
          <w:caps/>
          <w:color w:val="000000"/>
          <w:sz w:val="27"/>
          <w:szCs w:val="27"/>
        </w:rPr>
        <w:t xml:space="preserve">SOUFFLAGE </w:t>
      </w:r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Katja </w:t>
      </w:r>
      <w:proofErr w:type="spellStart"/>
      <w:r>
        <w:rPr>
          <w:rFonts w:ascii="Helvetica" w:hAnsi="Helvetica" w:cs="Helvetica"/>
          <w:color w:val="000000"/>
          <w:sz w:val="27"/>
          <w:szCs w:val="27"/>
          <w:bdr w:val="none" w:sz="0" w:space="0" w:color="auto" w:frame="1"/>
        </w:rPr>
        <w:t>Weppler</w:t>
      </w:r>
      <w:proofErr w:type="spellEnd"/>
    </w:p>
    <w:p w:rsidR="00993547" w:rsidRPr="00993547" w:rsidRDefault="00993547" w:rsidP="00993547">
      <w:pPr>
        <w:textAlignment w:val="baseline"/>
        <w:rPr>
          <w:caps/>
        </w:rPr>
      </w:pPr>
    </w:p>
    <w:p w:rsidR="005C62C7" w:rsidRPr="00986D9C" w:rsidRDefault="005C62C7" w:rsidP="00986D9C"/>
    <w:sectPr w:rsidR="005C62C7" w:rsidRPr="00986D9C" w:rsidSect="00ED44DA">
      <w:headerReference w:type="default" r:id="rId13"/>
      <w:headerReference w:type="first" r:id="rId14"/>
      <w:pgSz w:w="11906" w:h="16838" w:code="9"/>
      <w:pgMar w:top="618" w:right="1712" w:bottom="1418" w:left="1712" w:header="41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9C" w:rsidRDefault="00986D9C" w:rsidP="00C36F5B">
      <w:r>
        <w:separator/>
      </w:r>
    </w:p>
  </w:endnote>
  <w:endnote w:type="continuationSeparator" w:id="0">
    <w:p w:rsidR="00986D9C" w:rsidRDefault="00986D9C" w:rsidP="00C3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9C" w:rsidRDefault="00986D9C" w:rsidP="00C36F5B">
      <w:r>
        <w:separator/>
      </w:r>
    </w:p>
  </w:footnote>
  <w:footnote w:type="continuationSeparator" w:id="0">
    <w:p w:rsidR="00986D9C" w:rsidRDefault="00986D9C" w:rsidP="00C3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51E" w:rsidRDefault="00B9351E" w:rsidP="00B9351E">
    <w:pPr>
      <w:pStyle w:val="Kopfzeile"/>
      <w:spacing w:line="20" w:lineRule="exact"/>
    </w:pPr>
    <w:bookmarkStart w:id="1" w:name="_Hlk198564857"/>
    <w:bookmarkStart w:id="2" w:name="_Hlk198564858"/>
    <w:r>
      <w:rPr>
        <w:noProof/>
        <w:lang w:eastAsia="de-CH"/>
      </w:rPr>
      <w:drawing>
        <wp:anchor distT="0" distB="0" distL="114300" distR="114300" simplePos="0" relativeHeight="251664384" behindDoc="0" locked="1" layoutInCell="1" allowOverlap="1" wp14:anchorId="77836342" wp14:editId="312FA961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585342883" name="adr_rgb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5342883" name="adr_rgb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00E" w:rsidRDefault="008A1D5E" w:rsidP="00244CD5">
    <w:pPr>
      <w:pStyle w:val="Kopfzeile"/>
      <w:spacing w:after="2430"/>
    </w:pPr>
    <w:r>
      <w:rPr>
        <w:noProof/>
        <w:lang w:eastAsia="de-CH"/>
      </w:rPr>
      <w:drawing>
        <wp:anchor distT="0" distB="0" distL="114300" distR="114300" simplePos="0" relativeHeight="251661312" behindDoc="0" locked="1" layoutInCell="1" allowOverlap="1" wp14:anchorId="149918C4" wp14:editId="0D2A774E">
          <wp:simplePos x="0" y="0"/>
          <wp:positionH relativeFrom="page">
            <wp:posOffset>2635250</wp:posOffset>
          </wp:positionH>
          <wp:positionV relativeFrom="page">
            <wp:posOffset>9991090</wp:posOffset>
          </wp:positionV>
          <wp:extent cx="2298240" cy="461160"/>
          <wp:effectExtent l="0" t="0" r="0" b="0"/>
          <wp:wrapNone/>
          <wp:docPr id="1304900279" name="adr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900279" name="adr_rgb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8240" cy="46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60288" behindDoc="0" locked="1" layoutInCell="1" allowOverlap="1" wp14:anchorId="78F9BF42" wp14:editId="44F1D94F">
          <wp:simplePos x="0" y="0"/>
          <wp:positionH relativeFrom="page">
            <wp:posOffset>269875</wp:posOffset>
          </wp:positionH>
          <wp:positionV relativeFrom="page">
            <wp:posOffset>144145</wp:posOffset>
          </wp:positionV>
          <wp:extent cx="7021080" cy="863640"/>
          <wp:effectExtent l="0" t="0" r="8890" b="0"/>
          <wp:wrapNone/>
          <wp:docPr id="609265729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9265729" name="logo_rgb_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1080" cy="86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D1A7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CC3152"/>
    <w:multiLevelType w:val="hybridMultilevel"/>
    <w:tmpl w:val="543A9464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D0917"/>
    <w:multiLevelType w:val="hybridMultilevel"/>
    <w:tmpl w:val="543A9464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84AEC"/>
    <w:multiLevelType w:val="multilevel"/>
    <w:tmpl w:val="5C2A26A2"/>
    <w:styleLink w:val="berschriftenListe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4" w15:restartNumberingAfterBreak="0">
    <w:nsid w:val="1CBD45B5"/>
    <w:multiLevelType w:val="multilevel"/>
    <w:tmpl w:val="6B5AC13A"/>
    <w:styleLink w:val="AufzhlungListe"/>
    <w:lvl w:ilvl="0">
      <w:start w:val="1"/>
      <w:numFmt w:val="bullet"/>
      <w:pStyle w:val="Aufzhlungszeichen"/>
      <w:lvlText w:val="•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•"/>
      <w:lvlJc w:val="left"/>
      <w:pPr>
        <w:tabs>
          <w:tab w:val="num" w:pos="568"/>
        </w:tabs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tabs>
          <w:tab w:val="num" w:pos="852"/>
        </w:tabs>
        <w:ind w:left="852" w:hanging="284"/>
      </w:pPr>
      <w:rPr>
        <w:rFonts w:ascii="Calibri" w:hAnsi="Calibri" w:hint="default"/>
      </w:rPr>
    </w:lvl>
    <w:lvl w:ilvl="3">
      <w:start w:val="1"/>
      <w:numFmt w:val="bullet"/>
      <w:lvlText w:val="•"/>
      <w:lvlJc w:val="left"/>
      <w:pPr>
        <w:tabs>
          <w:tab w:val="num" w:pos="1136"/>
        </w:tabs>
        <w:ind w:left="1136" w:hanging="284"/>
      </w:pPr>
      <w:rPr>
        <w:rFonts w:ascii="Calibri" w:hAnsi="Calibri" w:hint="default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Calibri" w:hAnsi="Calibri" w:hint="default"/>
      </w:rPr>
    </w:lvl>
    <w:lvl w:ilvl="5">
      <w:start w:val="1"/>
      <w:numFmt w:val="bullet"/>
      <w:lvlText w:val="•"/>
      <w:lvlJc w:val="left"/>
      <w:pPr>
        <w:tabs>
          <w:tab w:val="num" w:pos="1704"/>
        </w:tabs>
        <w:ind w:left="1704" w:hanging="284"/>
      </w:pPr>
      <w:rPr>
        <w:rFonts w:ascii="Calibri" w:hAnsi="Calibri" w:hint="default"/>
      </w:rPr>
    </w:lvl>
    <w:lvl w:ilvl="6">
      <w:start w:val="1"/>
      <w:numFmt w:val="bullet"/>
      <w:lvlText w:val="•"/>
      <w:lvlJc w:val="left"/>
      <w:pPr>
        <w:tabs>
          <w:tab w:val="num" w:pos="1988"/>
        </w:tabs>
        <w:ind w:left="1988" w:hanging="284"/>
      </w:pPr>
      <w:rPr>
        <w:rFonts w:ascii="Calibri" w:hAnsi="Calibri" w:hint="default"/>
      </w:rPr>
    </w:lvl>
    <w:lvl w:ilvl="7">
      <w:start w:val="1"/>
      <w:numFmt w:val="bullet"/>
      <w:lvlText w:val="•"/>
      <w:lvlJc w:val="left"/>
      <w:pPr>
        <w:tabs>
          <w:tab w:val="num" w:pos="2272"/>
        </w:tabs>
        <w:ind w:left="2272" w:hanging="284"/>
      </w:pPr>
      <w:rPr>
        <w:rFonts w:ascii="Calibri" w:hAnsi="Calibri" w:hint="default"/>
      </w:rPr>
    </w:lvl>
    <w:lvl w:ilvl="8">
      <w:start w:val="1"/>
      <w:numFmt w:val="bullet"/>
      <w:lvlText w:val="•"/>
      <w:lvlJc w:val="left"/>
      <w:pPr>
        <w:tabs>
          <w:tab w:val="num" w:pos="2556"/>
        </w:tabs>
        <w:ind w:left="2556" w:hanging="284"/>
      </w:pPr>
      <w:rPr>
        <w:rFonts w:ascii="Calibri" w:hAnsi="Calibri" w:hint="default"/>
      </w:rPr>
    </w:lvl>
  </w:abstractNum>
  <w:abstractNum w:abstractNumId="5" w15:restartNumberingAfterBreak="0">
    <w:nsid w:val="34AE2C7E"/>
    <w:multiLevelType w:val="multilevel"/>
    <w:tmpl w:val="6B5AC13A"/>
    <w:numStyleLink w:val="AufzhlungListe"/>
  </w:abstractNum>
  <w:abstractNum w:abstractNumId="6" w15:restartNumberingAfterBreak="0">
    <w:nsid w:val="426D1D9F"/>
    <w:multiLevelType w:val="multilevel"/>
    <w:tmpl w:val="2F1A4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CF2216"/>
    <w:multiLevelType w:val="hybridMultilevel"/>
    <w:tmpl w:val="32BA5EB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C736C"/>
    <w:multiLevelType w:val="hybridMultilevel"/>
    <w:tmpl w:val="3E40963C"/>
    <w:lvl w:ilvl="0" w:tplc="A8F426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86D01"/>
    <w:multiLevelType w:val="multilevel"/>
    <w:tmpl w:val="6B5AC13A"/>
    <w:numStyleLink w:val="AufzhlungListe"/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9C"/>
    <w:rsid w:val="00024C94"/>
    <w:rsid w:val="000B60A8"/>
    <w:rsid w:val="000C042B"/>
    <w:rsid w:val="000D1AEC"/>
    <w:rsid w:val="0014700E"/>
    <w:rsid w:val="001549D8"/>
    <w:rsid w:val="00156078"/>
    <w:rsid w:val="0017443A"/>
    <w:rsid w:val="001B37BA"/>
    <w:rsid w:val="001D2FAB"/>
    <w:rsid w:val="001D5518"/>
    <w:rsid w:val="00236EF0"/>
    <w:rsid w:val="00244CD5"/>
    <w:rsid w:val="002E1B37"/>
    <w:rsid w:val="002E2303"/>
    <w:rsid w:val="00376117"/>
    <w:rsid w:val="003F3EBA"/>
    <w:rsid w:val="003F7F99"/>
    <w:rsid w:val="00424482"/>
    <w:rsid w:val="0042534E"/>
    <w:rsid w:val="00426BAA"/>
    <w:rsid w:val="004444CE"/>
    <w:rsid w:val="00453F80"/>
    <w:rsid w:val="004944C8"/>
    <w:rsid w:val="004F5F41"/>
    <w:rsid w:val="005237E9"/>
    <w:rsid w:val="00546E9D"/>
    <w:rsid w:val="005C62C7"/>
    <w:rsid w:val="005F665C"/>
    <w:rsid w:val="006074CC"/>
    <w:rsid w:val="00615D9C"/>
    <w:rsid w:val="00617896"/>
    <w:rsid w:val="00664922"/>
    <w:rsid w:val="006A3F70"/>
    <w:rsid w:val="007531C6"/>
    <w:rsid w:val="0078126D"/>
    <w:rsid w:val="00791622"/>
    <w:rsid w:val="007A0CB7"/>
    <w:rsid w:val="007C3AE8"/>
    <w:rsid w:val="007F5613"/>
    <w:rsid w:val="00801C1F"/>
    <w:rsid w:val="00882C70"/>
    <w:rsid w:val="008A1D5E"/>
    <w:rsid w:val="0093052C"/>
    <w:rsid w:val="0095195E"/>
    <w:rsid w:val="00986D9C"/>
    <w:rsid w:val="009906A4"/>
    <w:rsid w:val="0099089E"/>
    <w:rsid w:val="00993547"/>
    <w:rsid w:val="009A4D38"/>
    <w:rsid w:val="009B2B51"/>
    <w:rsid w:val="00A04836"/>
    <w:rsid w:val="00A820A2"/>
    <w:rsid w:val="00A8268B"/>
    <w:rsid w:val="00A8687B"/>
    <w:rsid w:val="00B237C7"/>
    <w:rsid w:val="00B71D23"/>
    <w:rsid w:val="00B82C1A"/>
    <w:rsid w:val="00B9351E"/>
    <w:rsid w:val="00BD01E7"/>
    <w:rsid w:val="00C27D0B"/>
    <w:rsid w:val="00C36F5B"/>
    <w:rsid w:val="00C6392F"/>
    <w:rsid w:val="00D262C1"/>
    <w:rsid w:val="00D26F89"/>
    <w:rsid w:val="00D71D4C"/>
    <w:rsid w:val="00D72024"/>
    <w:rsid w:val="00E161C5"/>
    <w:rsid w:val="00E6715D"/>
    <w:rsid w:val="00EA06F1"/>
    <w:rsid w:val="00ED44DA"/>
    <w:rsid w:val="00F34CF6"/>
    <w:rsid w:val="00F743E1"/>
    <w:rsid w:val="00FE0A84"/>
    <w:rsid w:val="00FE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13765065"/>
  <w15:chartTrackingRefBased/>
  <w15:docId w15:val="{4FCE8AD4-E2A4-4D0C-B636-609B17EC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1"/>
        <w:szCs w:val="21"/>
        <w:lang w:val="de-CH" w:eastAsia="en-US" w:bidi="ar-SA"/>
      </w:rPr>
    </w:rPrDefault>
    <w:pPrDefault>
      <w:pPr>
        <w:spacing w:line="23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C1A"/>
  </w:style>
  <w:style w:type="paragraph" w:styleId="berschrift1">
    <w:name w:val="heading 1"/>
    <w:basedOn w:val="Standard"/>
    <w:next w:val="Standard"/>
    <w:link w:val="berschrift1Zchn"/>
    <w:uiPriority w:val="9"/>
    <w:qFormat/>
    <w:rsid w:val="00024C94"/>
    <w:pPr>
      <w:keepNext/>
      <w:keepLines/>
      <w:numPr>
        <w:numId w:val="4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4C94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C94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4C94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4C94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4C94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4C94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4C94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4C94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6F5B"/>
  </w:style>
  <w:style w:type="paragraph" w:styleId="Fuzeile">
    <w:name w:val="footer"/>
    <w:basedOn w:val="Standard"/>
    <w:link w:val="FuzeileZchn"/>
    <w:uiPriority w:val="99"/>
    <w:unhideWhenUsed/>
    <w:rsid w:val="00C36F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6F5B"/>
  </w:style>
  <w:style w:type="paragraph" w:styleId="Aufzhlungszeichen">
    <w:name w:val="List Bullet"/>
    <w:basedOn w:val="Standard"/>
    <w:uiPriority w:val="99"/>
    <w:unhideWhenUsed/>
    <w:qFormat/>
    <w:rsid w:val="004444CE"/>
    <w:pPr>
      <w:numPr>
        <w:numId w:val="5"/>
      </w:numPr>
    </w:pPr>
  </w:style>
  <w:style w:type="numbering" w:customStyle="1" w:styleId="AufzhlungListe">
    <w:name w:val="Aufzählung Liste"/>
    <w:uiPriority w:val="99"/>
    <w:rsid w:val="007A0CB7"/>
    <w:pPr>
      <w:numPr>
        <w:numId w:val="2"/>
      </w:numPr>
    </w:pPr>
  </w:style>
  <w:style w:type="numbering" w:customStyle="1" w:styleId="berschriftenListe">
    <w:name w:val="Überschriften Liste"/>
    <w:uiPriority w:val="99"/>
    <w:rsid w:val="00024C94"/>
    <w:pPr>
      <w:numPr>
        <w:numId w:val="4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24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4C9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4C9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4C9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4C9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4C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4C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F665C"/>
    <w:rPr>
      <w:color w:val="666666"/>
    </w:rPr>
  </w:style>
  <w:style w:type="paragraph" w:styleId="StandardWeb">
    <w:name w:val="Normal (Web)"/>
    <w:basedOn w:val="Standard"/>
    <w:uiPriority w:val="99"/>
    <w:semiHidden/>
    <w:unhideWhenUsed/>
    <w:rsid w:val="005C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production-info-stage">
    <w:name w:val="production-info-stage"/>
    <w:basedOn w:val="Absatz-Standardschriftart"/>
    <w:rsid w:val="005C62C7"/>
  </w:style>
  <w:style w:type="character" w:styleId="Hyperlink">
    <w:name w:val="Hyperlink"/>
    <w:basedOn w:val="Absatz-Standardschriftart"/>
    <w:uiPriority w:val="99"/>
    <w:unhideWhenUsed/>
    <w:rsid w:val="005C62C7"/>
    <w:rPr>
      <w:color w:val="0000FF"/>
      <w:u w:val="single"/>
    </w:rPr>
  </w:style>
  <w:style w:type="paragraph" w:styleId="Listenabsatz">
    <w:name w:val="List Paragraph"/>
    <w:basedOn w:val="Standard"/>
    <w:uiPriority w:val="34"/>
    <w:rsid w:val="0099089E"/>
    <w:pPr>
      <w:ind w:left="720"/>
      <w:contextualSpacing/>
    </w:pPr>
  </w:style>
  <w:style w:type="paragraph" w:customStyle="1" w:styleId="space">
    <w:name w:val="space"/>
    <w:basedOn w:val="Standard"/>
    <w:rsid w:val="002E1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21485473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93055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549835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09571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5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2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054617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02833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74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8256306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1768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169893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7172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83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4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31885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807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2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000000"/>
            <w:right w:val="none" w:sz="0" w:space="0" w:color="auto"/>
          </w:divBdr>
          <w:divsChild>
            <w:div w:id="13373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3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8103832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11471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2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930047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6360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9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823170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15176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38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644339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03707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6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4051605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8767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7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4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023251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2661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6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4938876">
              <w:marLeft w:val="0"/>
              <w:marRight w:val="0"/>
              <w:marTop w:val="0"/>
              <w:marBottom w:val="0"/>
              <w:divBdr>
                <w:top w:val="single" w:sz="4" w:space="0" w:color="000000"/>
                <w:left w:val="none" w:sz="0" w:space="15" w:color="auto"/>
                <w:bottom w:val="none" w:sz="0" w:space="0" w:color="auto"/>
                <w:right w:val="none" w:sz="0" w:space="15" w:color="auto"/>
              </w:divBdr>
              <w:divsChild>
                <w:div w:id="8651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8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9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9142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936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3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73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7254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2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1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86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3655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7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4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30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869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53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825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2752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4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04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203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4787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6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30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52897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7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45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05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8044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96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1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372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1523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7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9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4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0413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4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85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17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819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525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4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1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2639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16778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1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851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0578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1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6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955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4295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73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115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4635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7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12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60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6282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9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13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5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29028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1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56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570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85689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58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8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299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8751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0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54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39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63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95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63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680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2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765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5016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0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5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7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01688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7617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50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215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27605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0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21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695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5783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1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3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587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2293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04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09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4091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12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14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477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024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7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176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1169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47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7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24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46153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26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6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07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21196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9445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6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47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19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54038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3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64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258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569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32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95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73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583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9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80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212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6001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8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68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44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200284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14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  <w:divsChild>
                        <w:div w:id="17873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8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1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63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88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53977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6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029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98022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65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4852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5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2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702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1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1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3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76287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813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40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47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631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17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94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28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78175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75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1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87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3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9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9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4145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42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08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83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5716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5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04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27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0958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00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0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62947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75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4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76631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3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85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0508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5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43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5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011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8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69658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9626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60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85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969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9107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35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65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955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31139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27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42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34132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95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7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369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4866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99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7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121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  <w:divsChild>
                        <w:div w:id="18949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58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7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80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72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192703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55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37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92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000000"/>
                            <w:left w:val="none" w:sz="0" w:space="15" w:color="auto"/>
                            <w:bottom w:val="none" w:sz="0" w:space="0" w:color="auto"/>
                            <w:right w:val="none" w:sz="0" w:space="15" w:color="auto"/>
                          </w:divBdr>
                          <w:divsChild>
                            <w:div w:id="86417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0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22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uspielhaus.ch/de/personen/9556/michela-flueck?origin=3496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chauspielhaus.ch/de/personen/34793/pnar-karabulut?origin=34964" TargetMode="External"/><Relationship Id="rId12" Type="http://schemas.openxmlformats.org/officeDocument/2006/relationships/hyperlink" Target="https://www.schauspielhaus.ch/de/personen/28370/philipp-stevens?origin=3496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hauspielhaus.ch/de/personen/34829/rose-reiter?origin=3496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chauspielhaus.ch/de/personen/34797/daniel-murena?origin=349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hauspielhaus.ch/de/personen/15477/teresa-vergho?origin=34964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Marketing_Kommunikation\06%20-%20Vorlagen\25_26\schauspielhaus_brief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schauspielhaus_brief.dotm</Template>
  <TotalTime>0</TotalTime>
  <Pages>1</Pages>
  <Words>159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Fenercioglu Kaye</dc:creator>
  <cp:keywords/>
  <dc:description/>
  <cp:lastModifiedBy>Fenercioglu Kaye</cp:lastModifiedBy>
  <cp:revision>4</cp:revision>
  <cp:lastPrinted>2024-06-24T13:01:00Z</cp:lastPrinted>
  <dcterms:created xsi:type="dcterms:W3CDTF">2026-03-13T19:26:00Z</dcterms:created>
  <dcterms:modified xsi:type="dcterms:W3CDTF">2026-03-13T21:02:00Z</dcterms:modified>
</cp:coreProperties>
</file>